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Jg 2000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1725248" name="26140b50-2cfa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799405" name="26140b50-2cfa-11f1-9746-e5c53fcc5c8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2565193" name="299283b0-2cfa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0247180" name="299283b0-2cfa-11f1-9746-e5c53fcc5c8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Ferdinand-Hodler-Strasse 41, 8049 Zürich</w:t>
          </w:r>
        </w:p>
        <w:p>
          <w:pPr>
            <w:spacing w:before="0" w:after="0"/>
          </w:pPr>
          <w:r>
            <w:t>827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